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数据分析报告</w:t>
      </w:r>
    </w:p>
    <w:p>
      <w:r>
        <w:t>记录编号：FM-091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分析周期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分析项目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数据来源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分析方法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分析结果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改进建议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编制人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